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E0B" w:rsidRDefault="00B52E0B" w:rsidP="0087494E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1A4C7A" w:rsidRPr="008A3AE8" w:rsidRDefault="001A4C7A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A4C7A" w:rsidRPr="00E85397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5279D2" w:rsidRPr="00E85397" w:rsidRDefault="005279D2" w:rsidP="001A4C7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279D2" w:rsidRPr="00E85397" w:rsidRDefault="005279D2" w:rsidP="005279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>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Pr="005279D2">
        <w:rPr>
          <w:rFonts w:ascii="Times New Roman" w:eastAsiaTheme="minorEastAsia" w:hAnsi="Times New Roman"/>
          <w:b/>
          <w:sz w:val="27"/>
          <w:szCs w:val="27"/>
        </w:rPr>
        <w:t>6</w:t>
      </w:r>
      <w:r w:rsidRPr="00E85397">
        <w:rPr>
          <w:rFonts w:ascii="Times New Roman" w:eastAsiaTheme="minorEastAsia" w:hAnsi="Times New Roman"/>
          <w:b/>
          <w:sz w:val="27"/>
          <w:szCs w:val="27"/>
        </w:rPr>
        <w:t>1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-8-8/</w:t>
      </w:r>
      <w:r w:rsidRPr="005279D2">
        <w:rPr>
          <w:rFonts w:ascii="Times New Roman" w:eastAsiaTheme="minorEastAsia" w:hAnsi="Times New Roman"/>
          <w:b/>
          <w:sz w:val="27"/>
          <w:szCs w:val="27"/>
        </w:rPr>
        <w:t>50</w:t>
      </w:r>
      <w:r w:rsidRPr="00E85397">
        <w:rPr>
          <w:rFonts w:ascii="Times New Roman" w:eastAsiaTheme="minorEastAsia" w:hAnsi="Times New Roman"/>
          <w:b/>
          <w:sz w:val="27"/>
          <w:szCs w:val="27"/>
        </w:rPr>
        <w:t>2</w:t>
      </w:r>
    </w:p>
    <w:p w:rsidR="005279D2" w:rsidRDefault="005279D2" w:rsidP="00E853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bookmarkStart w:id="0" w:name="_GoBack"/>
      <w:r>
        <w:rPr>
          <w:rFonts w:ascii="Times New Roman" w:eastAsiaTheme="minorEastAsia" w:hAnsi="Times New Roman"/>
          <w:b/>
          <w:sz w:val="27"/>
          <w:szCs w:val="27"/>
          <w:lang w:val="uk-UA"/>
        </w:rPr>
        <w:t>8 квітня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1A4C7A" w:rsidRPr="0045356B" w:rsidRDefault="001A4C7A" w:rsidP="00E853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45356B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45356B" w:rsidRDefault="001A4C7A" w:rsidP="00E85397">
      <w:pPr>
        <w:tabs>
          <w:tab w:val="left" w:pos="142"/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45356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45356B" w:rsidRDefault="001A4C7A" w:rsidP="00E853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45356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45356B" w:rsidRDefault="001A4C7A" w:rsidP="00E853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45356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AF3833" w:rsidRPr="0045356B" w:rsidRDefault="001A4C7A" w:rsidP="00E853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45356B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</w:t>
      </w:r>
      <w:r w:rsidR="00AF3833" w:rsidRPr="0045356B">
        <w:rPr>
          <w:rFonts w:ascii="Times New Roman" w:hAnsi="Times New Roman"/>
          <w:b/>
          <w:bCs/>
          <w:sz w:val="28"/>
          <w:szCs w:val="28"/>
          <w:lang w:val="uk-UA"/>
        </w:rPr>
        <w:t xml:space="preserve"> які перебувають </w:t>
      </w:r>
    </w:p>
    <w:p w:rsidR="001A4C7A" w:rsidRPr="00E85397" w:rsidRDefault="00AF3833" w:rsidP="00E8539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45356B">
        <w:rPr>
          <w:rFonts w:ascii="Times New Roman" w:hAnsi="Times New Roman"/>
          <w:b/>
          <w:bCs/>
          <w:sz w:val="28"/>
          <w:szCs w:val="28"/>
          <w:lang w:val="uk-UA"/>
        </w:rPr>
        <w:t xml:space="preserve">в користуванні ФГ </w:t>
      </w:r>
      <w:r w:rsidR="002B166F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="00854C2A">
        <w:rPr>
          <w:rFonts w:ascii="Times New Roman" w:hAnsi="Times New Roman"/>
          <w:b/>
          <w:bCs/>
          <w:sz w:val="28"/>
          <w:szCs w:val="28"/>
          <w:lang w:val="uk-UA"/>
        </w:rPr>
        <w:t>Марія-Б</w:t>
      </w:r>
      <w:r w:rsidR="002B166F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5279D2" w:rsidRPr="00E85397" w:rsidRDefault="005279D2" w:rsidP="00E8539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</w:rPr>
      </w:pPr>
    </w:p>
    <w:bookmarkEnd w:id="0"/>
    <w:p w:rsidR="001A4C7A" w:rsidRPr="0045356B" w:rsidRDefault="001A4C7A" w:rsidP="001A4C7A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54C2A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854C2A" w:rsidRPr="00854C2A">
        <w:rPr>
          <w:rFonts w:ascii="Times New Roman" w:hAnsi="Times New Roman"/>
          <w:bCs/>
          <w:sz w:val="28"/>
          <w:szCs w:val="28"/>
          <w:lang w:val="uk-UA"/>
        </w:rPr>
        <w:t>ФГ «Марія-Б»</w:t>
      </w:r>
      <w:r w:rsidR="00854C2A">
        <w:rPr>
          <w:rFonts w:ascii="Times New Roman" w:hAnsi="Times New Roman"/>
          <w:bCs/>
          <w:sz w:val="28"/>
          <w:szCs w:val="28"/>
          <w:lang w:val="uk-UA"/>
        </w:rPr>
        <w:t>, в</w:t>
      </w:r>
      <w:r w:rsidR="00AF3833" w:rsidRPr="0045356B">
        <w:rPr>
          <w:rFonts w:ascii="Times New Roman" w:hAnsi="Times New Roman"/>
          <w:bCs/>
          <w:sz w:val="28"/>
          <w:szCs w:val="28"/>
          <w:lang w:val="uk-UA"/>
        </w:rPr>
        <w:t>ідповідно до п.34 ст.26 Закону України «Про місцеве самоврядування в Україні» р</w:t>
      </w:r>
      <w:r w:rsidRPr="0045356B">
        <w:rPr>
          <w:rFonts w:ascii="Times New Roman" w:hAnsi="Times New Roman"/>
          <w:bCs/>
          <w:sz w:val="28"/>
          <w:szCs w:val="28"/>
          <w:lang w:val="uk-UA"/>
        </w:rPr>
        <w:t xml:space="preserve">озглянувши заяву </w:t>
      </w:r>
      <w:r w:rsidRPr="0045356B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</w:t>
      </w:r>
      <w:r w:rsidR="00AF3833" w:rsidRPr="0045356B">
        <w:rPr>
          <w:rFonts w:ascii="Times New Roman" w:hAnsi="Times New Roman"/>
          <w:sz w:val="28"/>
          <w:szCs w:val="28"/>
          <w:lang w:val="uk-UA"/>
        </w:rPr>
        <w:t>ної документації із землеустрою</w:t>
      </w:r>
      <w:r w:rsidRPr="0045356B">
        <w:rPr>
          <w:rFonts w:ascii="Times New Roman" w:hAnsi="Times New Roman"/>
          <w:sz w:val="28"/>
          <w:szCs w:val="28"/>
          <w:lang w:val="uk-UA"/>
        </w:rPr>
        <w:t xml:space="preserve"> що</w:t>
      </w:r>
      <w:r w:rsidR="00AF3833" w:rsidRPr="0045356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5356B">
        <w:rPr>
          <w:rFonts w:ascii="Times New Roman" w:hAnsi="Times New Roman"/>
          <w:sz w:val="28"/>
          <w:szCs w:val="28"/>
          <w:lang w:val="uk-UA"/>
        </w:rPr>
        <w:t>до встановлення меж земельної ділянки в натурі (на місцевості)</w:t>
      </w:r>
      <w:r w:rsidR="00AF3833" w:rsidRPr="0045356B">
        <w:rPr>
          <w:rFonts w:ascii="Times New Roman" w:hAnsi="Times New Roman"/>
          <w:sz w:val="28"/>
          <w:szCs w:val="28"/>
          <w:lang w:val="uk-UA"/>
        </w:rPr>
        <w:t xml:space="preserve"> які перебувають користуванні </w:t>
      </w:r>
      <w:r w:rsidR="002B166F" w:rsidRPr="002B166F">
        <w:rPr>
          <w:rFonts w:ascii="Times New Roman" w:hAnsi="Times New Roman"/>
          <w:sz w:val="28"/>
          <w:szCs w:val="28"/>
          <w:lang w:val="uk-UA"/>
        </w:rPr>
        <w:t xml:space="preserve">ФГ </w:t>
      </w:r>
      <w:r w:rsidR="00854C2A" w:rsidRPr="00854C2A">
        <w:rPr>
          <w:rFonts w:ascii="Times New Roman" w:hAnsi="Times New Roman"/>
          <w:sz w:val="28"/>
          <w:szCs w:val="28"/>
          <w:lang w:val="uk-UA"/>
        </w:rPr>
        <w:t>«Марія-Б»</w:t>
      </w:r>
      <w:r w:rsidRPr="0045356B">
        <w:rPr>
          <w:rFonts w:ascii="Times New Roman" w:hAnsi="Times New Roman"/>
          <w:sz w:val="28"/>
          <w:szCs w:val="28"/>
          <w:lang w:val="uk-UA"/>
        </w:rPr>
        <w:t>,</w:t>
      </w:r>
      <w:r w:rsidR="0087494E" w:rsidRPr="0045356B">
        <w:rPr>
          <w:rFonts w:ascii="Times New Roman" w:hAnsi="Times New Roman"/>
          <w:sz w:val="28"/>
          <w:szCs w:val="28"/>
          <w:lang w:val="uk-UA"/>
        </w:rPr>
        <w:t xml:space="preserve"> керуючись </w:t>
      </w:r>
      <w:r w:rsidR="002A3FEC" w:rsidRPr="0045356B">
        <w:rPr>
          <w:rFonts w:ascii="Times New Roman" w:hAnsi="Times New Roman"/>
          <w:sz w:val="28"/>
          <w:szCs w:val="28"/>
          <w:lang w:val="uk-UA"/>
        </w:rPr>
        <w:t xml:space="preserve">ст.12, ст.93, ст. 122, ст.123, ст.124,  ст. 125, ст.134 </w:t>
      </w:r>
      <w:r w:rsidR="0087494E" w:rsidRPr="0045356B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AF3833" w:rsidRPr="0045356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A3FEC" w:rsidRPr="0045356B"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45356B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1A4C7A" w:rsidRPr="0045356B" w:rsidRDefault="001A4C7A" w:rsidP="001A4C7A">
      <w:pPr>
        <w:tabs>
          <w:tab w:val="left" w:pos="5895"/>
        </w:tabs>
        <w:spacing w:after="0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45356B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AF3833" w:rsidRPr="0045356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45356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2A3FEC" w:rsidRPr="0045356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розроблення технічної документації із землеустрою щодо встановлення меж земельних ділянок не витребуваних земельних часток (паїв) </w:t>
      </w:r>
    </w:p>
    <w:tbl>
      <w:tblPr>
        <w:tblStyle w:val="aa"/>
        <w:tblW w:w="7763" w:type="dxa"/>
        <w:tblLook w:val="04A0" w:firstRow="1" w:lastRow="0" w:firstColumn="1" w:lastColumn="0" w:noHBand="0" w:noVBand="1"/>
      </w:tblPr>
      <w:tblGrid>
        <w:gridCol w:w="1523"/>
        <w:gridCol w:w="3960"/>
        <w:gridCol w:w="1415"/>
        <w:gridCol w:w="865"/>
      </w:tblGrid>
      <w:tr w:rsidR="00C43A1B" w:rsidRPr="007E68C0" w:rsidTr="0045356B">
        <w:tc>
          <w:tcPr>
            <w:tcW w:w="1523" w:type="dxa"/>
          </w:tcPr>
          <w:p w:rsidR="00C43A1B" w:rsidRPr="0045356B" w:rsidRDefault="00C43A1B" w:rsidP="001A4C7A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E68C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</w:t>
            </w:r>
            <w:r w:rsidRPr="0045356B">
              <w:rPr>
                <w:rFonts w:ascii="Times New Roman" w:hAnsi="Times New Roman"/>
                <w:sz w:val="20"/>
                <w:szCs w:val="20"/>
                <w:lang w:val="uk-UA"/>
              </w:rPr>
              <w:t>№ п/</w:t>
            </w:r>
            <w:proofErr w:type="spellStart"/>
            <w:r w:rsidRPr="0045356B">
              <w:rPr>
                <w:rFonts w:ascii="Times New Roman" w:hAnsi="Times New Roman"/>
                <w:sz w:val="20"/>
                <w:szCs w:val="20"/>
                <w:lang w:val="uk-UA"/>
              </w:rPr>
              <w:t>п</w:t>
            </w:r>
            <w:proofErr w:type="spellEnd"/>
          </w:p>
        </w:tc>
        <w:tc>
          <w:tcPr>
            <w:tcW w:w="3960" w:type="dxa"/>
          </w:tcPr>
          <w:p w:rsidR="00C43A1B" w:rsidRPr="00C43A1B" w:rsidRDefault="00C43A1B" w:rsidP="00C43A1B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E68C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</w:t>
            </w:r>
            <w:r w:rsidRPr="00C43A1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Прізвище, ім’я, по батькові </w:t>
            </w:r>
          </w:p>
        </w:tc>
        <w:tc>
          <w:tcPr>
            <w:tcW w:w="1415" w:type="dxa"/>
          </w:tcPr>
          <w:p w:rsidR="00C43A1B" w:rsidRPr="00C43A1B" w:rsidRDefault="00C43A1B" w:rsidP="001A4C7A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C43A1B">
              <w:rPr>
                <w:rFonts w:ascii="Times New Roman" w:hAnsi="Times New Roman"/>
                <w:sz w:val="20"/>
                <w:szCs w:val="20"/>
                <w:lang w:val="uk-UA"/>
              </w:rPr>
              <w:t>№ділянки</w:t>
            </w:r>
            <w:proofErr w:type="spellEnd"/>
          </w:p>
        </w:tc>
        <w:tc>
          <w:tcPr>
            <w:tcW w:w="865" w:type="dxa"/>
          </w:tcPr>
          <w:p w:rsidR="00C43A1B" w:rsidRPr="00C43A1B" w:rsidRDefault="00C43A1B" w:rsidP="001A4C7A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C43A1B">
              <w:rPr>
                <w:rFonts w:ascii="Times New Roman" w:hAnsi="Times New Roman"/>
                <w:sz w:val="20"/>
                <w:szCs w:val="20"/>
                <w:lang w:val="uk-UA"/>
              </w:rPr>
              <w:t>площа</w:t>
            </w:r>
          </w:p>
        </w:tc>
      </w:tr>
      <w:tr w:rsidR="00C43A1B" w:rsidRPr="007E68C0" w:rsidTr="0045356B">
        <w:tc>
          <w:tcPr>
            <w:tcW w:w="1523" w:type="dxa"/>
          </w:tcPr>
          <w:p w:rsidR="00C43A1B" w:rsidRPr="009252FB" w:rsidRDefault="00C43A1B" w:rsidP="00376828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52FB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3960" w:type="dxa"/>
          </w:tcPr>
          <w:p w:rsidR="00C43A1B" w:rsidRPr="00C43A1B" w:rsidRDefault="00854C2A" w:rsidP="00376828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Новіцький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Петро Андронович</w:t>
            </w:r>
          </w:p>
        </w:tc>
        <w:tc>
          <w:tcPr>
            <w:tcW w:w="1415" w:type="dxa"/>
          </w:tcPr>
          <w:p w:rsidR="00C43A1B" w:rsidRPr="00C43A1B" w:rsidRDefault="00854C2A" w:rsidP="00376828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69</w:t>
            </w:r>
          </w:p>
        </w:tc>
        <w:tc>
          <w:tcPr>
            <w:tcW w:w="865" w:type="dxa"/>
          </w:tcPr>
          <w:p w:rsidR="00C43A1B" w:rsidRPr="00C43A1B" w:rsidRDefault="007A1108" w:rsidP="00854C2A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2,</w:t>
            </w:r>
            <w:r w:rsidR="00854C2A">
              <w:rPr>
                <w:rFonts w:ascii="Times New Roman" w:hAnsi="Times New Roman"/>
                <w:sz w:val="20"/>
                <w:szCs w:val="20"/>
                <w:lang w:val="uk-UA"/>
              </w:rPr>
              <w:t>9972</w:t>
            </w:r>
          </w:p>
        </w:tc>
      </w:tr>
    </w:tbl>
    <w:p w:rsidR="001A4C7A" w:rsidRPr="0045356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45356B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2B166F" w:rsidRPr="002B166F">
        <w:rPr>
          <w:rFonts w:ascii="Times New Roman" w:hAnsi="Times New Roman"/>
          <w:bCs/>
          <w:sz w:val="28"/>
          <w:szCs w:val="28"/>
          <w:lang w:val="uk-UA"/>
        </w:rPr>
        <w:t xml:space="preserve">ФГ </w:t>
      </w:r>
      <w:r w:rsidR="00854C2A" w:rsidRPr="00854C2A">
        <w:rPr>
          <w:rFonts w:ascii="Times New Roman" w:hAnsi="Times New Roman"/>
          <w:bCs/>
          <w:sz w:val="28"/>
          <w:szCs w:val="28"/>
          <w:lang w:val="uk-UA"/>
        </w:rPr>
        <w:t>«Марія-Б»</w:t>
      </w:r>
      <w:r w:rsidR="00854C2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45356B">
        <w:rPr>
          <w:rFonts w:ascii="Times New Roman" w:hAnsi="Times New Roman"/>
          <w:bCs/>
          <w:sz w:val="28"/>
          <w:szCs w:val="28"/>
          <w:lang w:val="uk-UA"/>
        </w:rPr>
        <w:t>виготов</w:t>
      </w:r>
      <w:r w:rsidR="004D3624" w:rsidRPr="0045356B">
        <w:rPr>
          <w:rFonts w:ascii="Times New Roman" w:hAnsi="Times New Roman"/>
          <w:bCs/>
          <w:sz w:val="28"/>
          <w:szCs w:val="28"/>
          <w:lang w:val="uk-UA"/>
        </w:rPr>
        <w:t>ити</w:t>
      </w:r>
      <w:r w:rsidRPr="0045356B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D3624" w:rsidRPr="0045356B">
        <w:rPr>
          <w:rFonts w:ascii="Times New Roman" w:hAnsi="Times New Roman"/>
          <w:bCs/>
          <w:sz w:val="28"/>
          <w:szCs w:val="28"/>
          <w:lang w:val="uk-UA"/>
        </w:rPr>
        <w:t>у</w:t>
      </w:r>
      <w:r w:rsidRPr="0045356B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D3624" w:rsidRPr="0045356B">
        <w:rPr>
          <w:rFonts w:ascii="Times New Roman" w:hAnsi="Times New Roman"/>
          <w:bCs/>
          <w:sz w:val="28"/>
          <w:szCs w:val="28"/>
          <w:lang w:val="uk-UA"/>
        </w:rPr>
        <w:t>ю</w:t>
      </w:r>
      <w:r w:rsidRPr="0045356B"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4D3624" w:rsidRPr="0045356B">
        <w:rPr>
          <w:rFonts w:ascii="Times New Roman" w:hAnsi="Times New Roman"/>
          <w:bCs/>
          <w:sz w:val="28"/>
          <w:szCs w:val="28"/>
          <w:lang w:val="uk-UA"/>
        </w:rPr>
        <w:t>о до вимог чинного законодавства</w:t>
      </w:r>
      <w:r w:rsidRPr="0045356B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A4C7A" w:rsidRPr="0045356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45356B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1A4C7A" w:rsidRPr="0045356B" w:rsidRDefault="001A4C7A" w:rsidP="005279D2">
      <w:pPr>
        <w:tabs>
          <w:tab w:val="left" w:pos="2985"/>
        </w:tabs>
        <w:spacing w:after="0" w:line="240" w:lineRule="auto"/>
        <w:ind w:right="-92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45356B">
        <w:rPr>
          <w:rFonts w:ascii="Times New Roman" w:hAnsi="Times New Roman"/>
          <w:bCs/>
          <w:sz w:val="28"/>
          <w:szCs w:val="28"/>
          <w:lang w:val="uk-UA"/>
        </w:rPr>
        <w:t>4</w:t>
      </w:r>
      <w:r w:rsidRPr="0045356B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45356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45356B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376828" w:rsidRPr="00E85397" w:rsidRDefault="00376828" w:rsidP="00B52E0B">
      <w:pPr>
        <w:pStyle w:val="a4"/>
        <w:tabs>
          <w:tab w:val="left" w:pos="1230"/>
        </w:tabs>
        <w:ind w:left="0" w:right="-143" w:firstLine="0"/>
        <w:jc w:val="center"/>
        <w:rPr>
          <w:sz w:val="20"/>
          <w:szCs w:val="20"/>
        </w:rPr>
      </w:pPr>
    </w:p>
    <w:p w:rsidR="0087494E" w:rsidRPr="0045356B" w:rsidRDefault="001A4C7A" w:rsidP="00B52E0B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45356B">
        <w:rPr>
          <w:sz w:val="28"/>
          <w:szCs w:val="28"/>
        </w:rPr>
        <w:t>Міський  голова                                    С.Волинський</w:t>
      </w:r>
    </w:p>
    <w:p w:rsidR="00B52E0B" w:rsidRPr="0045356B" w:rsidRDefault="00B52E0B" w:rsidP="00402717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C23241" w:rsidRPr="008A3AE8" w:rsidRDefault="00C23241" w:rsidP="00C23241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</w:p>
    <w:sectPr w:rsidR="00C23241" w:rsidRPr="008A3AE8" w:rsidSect="00E85397">
      <w:pgSz w:w="12242" w:h="15842" w:code="1"/>
      <w:pgMar w:top="142" w:right="851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122A65"/>
    <w:rsid w:val="001923EA"/>
    <w:rsid w:val="001A4C7A"/>
    <w:rsid w:val="001F46B0"/>
    <w:rsid w:val="00202C43"/>
    <w:rsid w:val="00256734"/>
    <w:rsid w:val="00297B13"/>
    <w:rsid w:val="002A3FEC"/>
    <w:rsid w:val="002B166F"/>
    <w:rsid w:val="00317446"/>
    <w:rsid w:val="00376828"/>
    <w:rsid w:val="00385534"/>
    <w:rsid w:val="003914DE"/>
    <w:rsid w:val="00402717"/>
    <w:rsid w:val="0045356B"/>
    <w:rsid w:val="004D3624"/>
    <w:rsid w:val="005279D2"/>
    <w:rsid w:val="005A0493"/>
    <w:rsid w:val="00606D34"/>
    <w:rsid w:val="006F5B6A"/>
    <w:rsid w:val="00773856"/>
    <w:rsid w:val="007A1108"/>
    <w:rsid w:val="007E68C0"/>
    <w:rsid w:val="0081342E"/>
    <w:rsid w:val="00854C2A"/>
    <w:rsid w:val="00870D21"/>
    <w:rsid w:val="0087494E"/>
    <w:rsid w:val="008A3AE8"/>
    <w:rsid w:val="008D6670"/>
    <w:rsid w:val="009252FB"/>
    <w:rsid w:val="00956534"/>
    <w:rsid w:val="00AF3833"/>
    <w:rsid w:val="00B31307"/>
    <w:rsid w:val="00B52E0B"/>
    <w:rsid w:val="00B91655"/>
    <w:rsid w:val="00BF4B1F"/>
    <w:rsid w:val="00C227D5"/>
    <w:rsid w:val="00C23241"/>
    <w:rsid w:val="00C36CA8"/>
    <w:rsid w:val="00C43A1B"/>
    <w:rsid w:val="00C44FDC"/>
    <w:rsid w:val="00D87CE5"/>
    <w:rsid w:val="00DB10AC"/>
    <w:rsid w:val="00E85397"/>
    <w:rsid w:val="00EB2596"/>
    <w:rsid w:val="00F05318"/>
    <w:rsid w:val="00F67307"/>
    <w:rsid w:val="00F922E0"/>
    <w:rsid w:val="00FA5864"/>
    <w:rsid w:val="00FB2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F3833"/>
    <w:pPr>
      <w:ind w:left="720"/>
      <w:contextualSpacing/>
    </w:pPr>
  </w:style>
  <w:style w:type="table" w:styleId="aa">
    <w:name w:val="Table Grid"/>
    <w:basedOn w:val="a1"/>
    <w:uiPriority w:val="39"/>
    <w:rsid w:val="00AF38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F3833"/>
    <w:pPr>
      <w:ind w:left="720"/>
      <w:contextualSpacing/>
    </w:pPr>
  </w:style>
  <w:style w:type="table" w:styleId="aa">
    <w:name w:val="Table Grid"/>
    <w:basedOn w:val="a1"/>
    <w:uiPriority w:val="39"/>
    <w:rsid w:val="00AF38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0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DB8A0-7B7E-4352-9061-8C5FC45C6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2021-03-23T06:32:00Z</cp:lastPrinted>
  <dcterms:created xsi:type="dcterms:W3CDTF">2021-03-23T06:34:00Z</dcterms:created>
  <dcterms:modified xsi:type="dcterms:W3CDTF">2021-04-12T06:42:00Z</dcterms:modified>
</cp:coreProperties>
</file>